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4500767" name="60dda700-ed45-11ef-bbf2-ed66b76e78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992036" name="60dda700-ed45-11ef-bbf2-ed66b76e786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0335380" name="3bd1e600-ed46-11ef-b886-8fa2ba1eb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562462" name="3bd1e600-ed46-11ef-b886-8fa2ba1ebe5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8492393" name="5369f000-ed46-11ef-823a-e5e1bb8da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83653" name="5369f000-ed46-11ef-823a-e5e1bb8da5a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152508" name="684e99d0-ed46-11ef-8a13-852e0a357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891562" name="684e99d0-ed46-11ef-8a13-852e0a3570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817430" name="86d6c350-ed46-11ef-b160-61cbac232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794148" name="86d6c350-ed46-11ef-b160-61cbac2322a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8912683" name="19ee74d0-ed4c-11ef-bc62-31b814961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430730" name="19ee74d0-ed4c-11ef-bc62-31b8149611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7080641" name="2ce02840-ed4c-11ef-bd80-ef5209a007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256001" name="2ce02840-ed4c-11ef-bd80-ef5209a007a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920791" name="4e381390-ed4c-11ef-ae6c-bf8b727f8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519901" name="4e381390-ed4c-11ef-ae6c-bf8b727f866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168053" name="6288e1d0-ed4c-11ef-bc2b-7530319d72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175085" name="6288e1d0-ed4c-11ef-bc2b-7530319d72d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542284" name="76dac180-ed4c-11ef-9840-297586a7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483285" name="76dac180-ed4c-11ef-9840-297586a7f8e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122559" name="88774530-ed4c-11ef-982f-4dd4741eb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925586" name="88774530-ed4c-11ef-982f-4dd4741eb77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031820" name="a413e780-ed4c-11ef-a427-e33458c03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212401" name="a413e780-ed4c-11ef-a427-e33458c03cf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569823" name="c2050120-ed4c-11ef-9801-6f37c9c40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47968" name="c2050120-ed4c-11ef-9801-6f37c9c401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424976" name="e2d08af0-ed4c-11ef-bb90-eb03a5ff0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993940" name="e2d08af0-ed4c-11ef-bb90-eb03a5ff07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531800" name="02ed3720-ed4d-11ef-adce-bbefabfc7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522998" name="02ed3720-ed4d-11ef-adce-bbefabfc74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41997" name="2a863d40-ed4d-11ef-949c-3791b14e65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97410" name="2a863d40-ed4d-11ef-949c-3791b14e65f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8350759" name="dce64d40-ed4d-11ef-ac6f-15362ce9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527977" name="dce64d40-ed4d-11ef-ac6f-15362ce97e5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256658" name="f48caf20-ed4d-11ef-93ea-0fb052387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408440" name="f48caf20-ed4d-11ef-93ea-0fb05238750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Winkel 177, 5054 Mooslerau </w:t>
          </w:r>
        </w:p>
        <w:p>
          <w:pPr>
            <w:spacing w:before="0" w:after="0"/>
          </w:pPr>
          <w:r>
            <w:t>165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